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320 Dancehall Ювенали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Олена Рубан</w:t>
      </w:r>
    </w:p>
    <w:p>
      <w:pPr>
        <w:spacing w:before="0" w:after="0"/>
      </w:pPr>
      <w:r>
        <w:t>B - Анастасія Оріна</w:t>
      </w:r>
    </w:p>
    <w:p>
      <w:pPr>
        <w:spacing w:before="0" w:after="0"/>
      </w:pPr>
      <w:r>
        <w:t>C - Аліна Лисікова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Ольга Яковлєва</w:t>
      </w:r>
    </w:p>
    <w:p>
      <w:pPr>
        <w:spacing w:before="0" w:after="0"/>
      </w:pPr>
      <w:r>
        <w:t>F - Рижкова Олена</w:t>
      </w:r>
    </w:p>
    <w:p>
      <w:pPr>
        <w:spacing w:before="0" w:after="0"/>
      </w:pPr>
      <w:r>
        <w:t>G - Тетяна Ворона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#341 Анна Токарєва - 1 місце</w:t>
      </w:r>
    </w:p>
    <w:p>
      <w:pPr>
        <w:pStyle w:val="ListNumber"/>
      </w:pPr>
      <w:r>
        <w:t>#318 Софія Макарчук - 2 місце</w:t>
      </w:r>
    </w:p>
    <w:p>
      <w:pPr>
        <w:pStyle w:val="ListNumber"/>
      </w:pPr>
      <w:r>
        <w:t>#137 Марія Нестеренко - 3 місце</w:t>
      </w:r>
    </w:p>
    <w:p>
      <w:pPr>
        <w:pStyle w:val="ListNumber"/>
      </w:pPr>
      <w:r>
        <w:t>#37 Маргарита Левченко - 4 місце</w:t>
      </w:r>
    </w:p>
    <w:p>
      <w:pPr>
        <w:pStyle w:val="ListNumber"/>
      </w:pPr>
      <w:r>
        <w:t>#7 Альона Борода - 5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